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包装记录</w:t>
      </w:r>
    </w:p>
    <w:p>
      <w:r>
        <w:t>记录编号：FM-100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包装数量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包装日期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包装人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